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59850053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bookmarkStart w:name="0e3a0897-ec1f-4dee-87d9-9c76575dec40" w:id="1"/>
      <w:r>
        <w:rPr>
          <w:rFonts w:ascii="Times New Roman" w:hAnsi="Times New Roman"/>
          <w:b/>
          <w:i w:val="false"/>
          <w:color w:val="000000"/>
          <w:sz w:val="28"/>
        </w:rPr>
        <w:t>Архангельская область</w:t>
      </w:r>
      <w:bookmarkEnd w:id="1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408"/>
        <w:ind w:left="120"/>
        <w:jc w:val="center"/>
      </w:pPr>
      <w:bookmarkStart w:name="a38a8544-b3eb-4fe2-a122-ab9f72a9629d" w:id="2"/>
      <w:r>
        <w:rPr>
          <w:rFonts w:ascii="Times New Roman" w:hAnsi="Times New Roman"/>
          <w:b/>
          <w:i w:val="false"/>
          <w:color w:val="000000"/>
          <w:sz w:val="28"/>
        </w:rPr>
        <w:t>администрация Онежского округа Архангельская область</w:t>
      </w:r>
      <w:bookmarkEnd w:id="2"/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МБОУ "Кодинская СОШ "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E2220E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школьное методическое объединение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Щетининаа Е.Г.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 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27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  г.  №  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785AC6EA" w14:textId="7777777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Pr="008944ED" w:rsidR="004E6975" w:rsidP="004E6975" w:rsidRDefault="004E6975" w14:paraId="5A426C1A" w14:textId="616ED2BB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Педагогический совет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413A0D31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6B18F248" w14:textId="5EF4DBA4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Попова Е.В.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139A0F" w14:textId="0F5E1330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 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29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  г.  №  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Попова Е.В.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00F0751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30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 г.  № 25-111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7624349)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учебного предмета «Вероятность и статистика. 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Базовый уровень»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10-11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bookmarkStart w:name="cb952a50-2e5e-4873-8488-e41a5f7fa479" w:id="3"/>
      <w:r>
        <w:rPr>
          <w:rFonts w:ascii="Times New Roman" w:hAnsi="Times New Roman"/>
          <w:b/>
          <w:i w:val="false"/>
          <w:color w:val="000000"/>
          <w:sz w:val="28"/>
        </w:rPr>
        <w:t>Кодино 2025</w:t>
      </w:r>
      <w:bookmarkEnd w:id="3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/>
        <w:ind w:left="120"/>
        <w:jc w:val="left"/>
      </w:pPr>
    </w:p>
    <w:bookmarkStart w:name="block-59850053" w:id="4"/>
    <w:p>
      <w:pPr>
        <w:sectPr>
          <w:pgSz w:w="11906" w:h="16383" w:orient="portrait"/>
        </w:sectPr>
      </w:pPr>
    </w:p>
    <w:bookmarkEnd w:id="4"/>
    <w:bookmarkEnd w:id="0"/>
    <w:bookmarkStart w:name="block-59850054" w:id="5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bookmarkStart w:name="_Toc118726574" w:id="6"/>
      <w:bookmarkEnd w:id="6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bookmarkStart w:name="_Toc118726606" w:id="7"/>
      <w:bookmarkEnd w:id="7"/>
      <w:r>
        <w:rPr>
          <w:rFonts w:ascii="Times New Roman" w:hAnsi="Times New Roman"/>
          <w:b/>
          <w:i w:val="false"/>
          <w:color w:val="000000"/>
          <w:sz w:val="28"/>
        </w:rPr>
        <w:t>ЦЕЛИ ИЗУЧЕНИЯ УЧЕБНОГО КУРСА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Содержание курса направлено на закрепление знаний, полученных при изучении курса основной школы и 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соответствии с указанными целями в структуре учебного курса «Вероятность и статистика» средней школы на базовом 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Важную часть курса занимает изучение геометрического и биномиального распределений и знакомство с их непрерывными аналогами ― показательным и нормальным распределениями.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Содержание линии «Случайные события и вероятности»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изучения закона больших чисел – фундаментального закона, действующего в природе и обществе и имеющего математическую 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Темы, связанные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ознакомительное изучение материала без доказательств применяемых фактов.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bookmarkStart w:name="_Toc118726607" w:id="8"/>
      <w:bookmarkEnd w:id="8"/>
      <w:r>
        <w:rPr>
          <w:rFonts w:ascii="Times New Roman" w:hAnsi="Times New Roman"/>
          <w:b/>
          <w:i w:val="false"/>
          <w:color w:val="000000"/>
          <w:sz w:val="28"/>
        </w:rPr>
        <w:t>МЕСТО КУРСА В УЧЕБНОМ ПЛАНЕ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bookmarkStart w:name="block-59850054" w:id="9"/>
    <w:p>
      <w:pPr>
        <w:sectPr>
          <w:pgSz w:w="11906" w:h="16383" w:orient="portrait"/>
        </w:sectPr>
      </w:pPr>
    </w:p>
    <w:bookmarkEnd w:id="9"/>
    <w:bookmarkEnd w:id="5"/>
    <w:bookmarkStart w:name="block-59850058" w:id="10"/>
    <w:p>
      <w:pPr>
        <w:spacing w:before="0" w:after="0"/>
        <w:ind w:left="120"/>
        <w:jc w:val="left"/>
      </w:pPr>
      <w:bookmarkStart w:name="_Toc118726611" w:id="11"/>
      <w:bookmarkEnd w:id="11"/>
      <w:r>
        <w:rPr>
          <w:rFonts w:ascii="Times New Roman" w:hAnsi="Times New Roman"/>
          <w:b/>
          <w:i w:val="false"/>
          <w:color w:val="000000"/>
          <w:sz w:val="28"/>
        </w:rPr>
        <w:t>СОДЕРЖАНИЕ УЧЕБНОГО КУРСА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10 КЛАСС</w:t>
      </w:r>
    </w:p>
    <w:p>
      <w:pPr>
        <w:spacing w:before="0" w:after="0"/>
        <w:ind w:left="120"/>
        <w:jc w:val="both"/>
      </w:pP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Операции над событиями: пересечение, объединение, противоположные события. Диаграммы Эйлера. Формула сложения вероятностей.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Комбинаторное правило умножения. Перестановки и факториал. Число сочетаний. Треугольник Паскаля. Формула бинома Ньютона.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Бернулли.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Случайная величина. Распределение вероятностей. Диаграмма распределения. Примеры распределений, в том числе, геометрическое и биномиальное. </w:t>
      </w:r>
    </w:p>
    <w:p>
      <w:pPr>
        <w:spacing w:before="0" w:after="0"/>
        <w:ind w:left="120"/>
        <w:jc w:val="both"/>
      </w:pPr>
    </w:p>
    <w:p>
      <w:pPr>
        <w:spacing w:before="0" w:after="0"/>
        <w:ind w:left="120"/>
        <w:jc w:val="both"/>
      </w:pPr>
      <w:bookmarkStart w:name="_Toc118726613" w:id="12"/>
      <w:bookmarkEnd w:id="12"/>
      <w:r>
        <w:rPr>
          <w:rFonts w:ascii="Times New Roman" w:hAnsi="Times New Roman"/>
          <w:b/>
          <w:i w:val="false"/>
          <w:color w:val="000000"/>
          <w:sz w:val="28"/>
        </w:rPr>
        <w:t xml:space="preserve">11 </w:t>
      </w:r>
      <w:r>
        <w:rPr>
          <w:rFonts w:ascii="Times New Roman" w:hAnsi="Times New Roman"/>
          <w:b/>
          <w:i w:val="false"/>
          <w:color w:val="000000"/>
          <w:sz w:val="28"/>
        </w:rPr>
        <w:t>КЛАСС</w:t>
      </w:r>
    </w:p>
    <w:p>
      <w:pPr>
        <w:spacing w:before="0" w:after="0"/>
        <w:ind w:left="120"/>
        <w:jc w:val="both"/>
      </w:pPr>
    </w:p>
    <w:p>
      <w:pPr>
        <w:spacing w:before="0" w:after="0"/>
        <w:ind w:firstLine="600"/>
        <w:jc w:val="both"/>
      </w:pPr>
      <w:bookmarkStart w:name="_Toc73394999" w:id="13"/>
      <w:bookmarkEnd w:id="13"/>
      <w:r>
        <w:rPr>
          <w:rFonts w:ascii="Times New Roman" w:hAnsi="Times New Roman"/>
          <w:b w:val="false"/>
          <w:i w:val="false"/>
          <w:color w:val="000000"/>
          <w:sz w:val="28"/>
        </w:rPr>
        <w:t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и биномиального распределений.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Закон больших чисел и его роль в науке, природе и обществе. Выборочный метод исследований.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Примеры непрерывных случайных величин. Понятие о плотности распределения. Задачи, приводящие к нормальному распределению. Понятие о нормальном распределении. </w:t>
      </w:r>
    </w:p>
    <w:bookmarkStart w:name="block-59850058" w:id="14"/>
    <w:p>
      <w:pPr>
        <w:sectPr>
          <w:pgSz w:w="11906" w:h="16383" w:orient="portrait"/>
        </w:sectPr>
      </w:pPr>
    </w:p>
    <w:bookmarkEnd w:id="14"/>
    <w:bookmarkEnd w:id="10"/>
    <w:bookmarkStart w:name="block-59850057" w:id="15"/>
    <w:p>
      <w:pPr>
        <w:spacing w:before="0" w:after="0" w:line="264"/>
        <w:ind w:left="120"/>
        <w:jc w:val="both"/>
      </w:pPr>
      <w:bookmarkStart w:name="_Toc118726577" w:id="16"/>
      <w:bookmarkEnd w:id="16"/>
      <w:r>
        <w:rPr>
          <w:rFonts w:ascii="Times New Roman" w:hAnsi="Times New Roman"/>
          <w:b/>
          <w:i w:val="false"/>
          <w:color w:val="000000"/>
          <w:sz w:val="28"/>
        </w:rPr>
        <w:t xml:space="preserve">ПЛАНИРУЕМЫЕ РЕЗУЛЬТАТЫ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bookmarkStart w:name="_Toc118726578" w:id="17"/>
      <w:bookmarkEnd w:id="17"/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Личностные результаты освоения программы учебного предмета «Математика» характеризуются: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Гражданское воспитание: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Патриотическое воспитание:</w:t>
      </w:r>
    </w:p>
    <w:p>
      <w:pPr>
        <w:shd w:fill="ffffff"/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сформированностью российской гражданской идентичности, уважения к прошлому и настоящему российской математики,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Духовно-нравственного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Эстетическое воспитание: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Физическое воспитание: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Трудовое воспитание: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Экологическое воспитание: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Ценности научного познания:</w:t>
      </w:r>
      <w:r>
        <w:rPr>
          <w:rFonts w:ascii="Times New Roman" w:hAnsi="Times New Roman"/>
          <w:b w:val="false"/>
          <w:i w:val="false"/>
          <w:color w:val="000000"/>
          <w:sz w:val="28"/>
          <w:u w:val="single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bookmarkStart w:name="_Toc118726579" w:id="18"/>
      <w:bookmarkEnd w:id="18"/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>
        <w:rPr>
          <w:rFonts w:ascii="Times New Roman" w:hAnsi="Times New Roman"/>
          <w:b/>
          <w:i/>
          <w:color w:val="000000"/>
          <w:sz w:val="28"/>
        </w:rPr>
        <w:t>познавательными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 действиями, универсальными коммуникативными действиями, универсальными регулятивными действиями.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1) 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Универсальные </w:t>
      </w:r>
      <w:r>
        <w:rPr>
          <w:rFonts w:ascii="Times New Roman" w:hAnsi="Times New Roman"/>
          <w:b/>
          <w:i/>
          <w:color w:val="000000"/>
          <w:sz w:val="28"/>
        </w:rPr>
        <w:t>познавательные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действия: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действия: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дефициты информации, данных, необходимых для ответа на вопрос и для решения задачи;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структурировать информацию, представлять её в различных формах, иллюстрировать графически;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надёжность информации по самостоятельно сформулированным критериям.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2) 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Универсальные </w:t>
      </w:r>
      <w:r>
        <w:rPr>
          <w:rFonts w:ascii="Times New Roman" w:hAnsi="Times New Roman"/>
          <w:b/>
          <w:i/>
          <w:color w:val="000000"/>
          <w:sz w:val="28"/>
        </w:rPr>
        <w:t xml:space="preserve">коммуникативные </w:t>
      </w:r>
      <w:r>
        <w:rPr>
          <w:rFonts w:ascii="Times New Roman" w:hAnsi="Times New Roman"/>
          <w:b w:val="false"/>
          <w:i/>
          <w:color w:val="000000"/>
          <w:sz w:val="28"/>
        </w:rPr>
        <w:t>действия, обеспечивают сформированность социальных навыков обучающихся.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Общение: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Сотрудничество: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3) 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Универсальные </w:t>
      </w:r>
      <w:r>
        <w:rPr>
          <w:rFonts w:ascii="Times New Roman" w:hAnsi="Times New Roman"/>
          <w:b/>
          <w:i/>
          <w:color w:val="000000"/>
          <w:sz w:val="28"/>
        </w:rPr>
        <w:t xml:space="preserve">регулятивные 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действия, </w:t>
      </w:r>
      <w:r>
        <w:rPr>
          <w:rFonts w:ascii="Times New Roman" w:hAnsi="Times New Roman"/>
          <w:b w:val="false"/>
          <w:i/>
          <w:color w:val="000000"/>
          <w:sz w:val="28"/>
        </w:rPr>
        <w:t>обеспечивают формирование смысловых установок и жизненных навыков личности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Самоконтроль: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bookmarkStart w:name="_Toc118726608" w:id="19"/>
      <w:bookmarkEnd w:id="19"/>
      <w:r>
        <w:rPr>
          <w:rFonts w:ascii="Times New Roman" w:hAnsi="Times New Roman"/>
          <w:b/>
          <w:i w:val="false"/>
          <w:color w:val="000000"/>
          <w:sz w:val="28"/>
        </w:rPr>
        <w:t xml:space="preserve">ПРЕДМЕТНЫЕ РЕЗУЛЬТАТЫ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bookmarkStart w:name="_Toc118726609" w:id="20"/>
      <w:bookmarkEnd w:id="20"/>
      <w:r>
        <w:rPr>
          <w:rFonts w:ascii="Times New Roman" w:hAnsi="Times New Roman"/>
          <w:b/>
          <w:i w:val="false"/>
          <w:color w:val="000000"/>
          <w:sz w:val="28"/>
        </w:rPr>
        <w:t>10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и строить таблицы и диаграммы.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Применять комбинаторное правило умножения при решении задач.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событий в серии испытаний Бернулли.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Оперировать понятиями: случайная величина, распределение вероятностей, диаграмма распределения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.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11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вероятности значений случайной величины по распределению или с помощью диаграмм.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Оперировать понятием математического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законе больших чисел.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нормальном распределении.</w:t>
      </w:r>
    </w:p>
    <w:bookmarkStart w:name="block-59850057" w:id="21"/>
    <w:p>
      <w:pPr>
        <w:sectPr>
          <w:pgSz w:w="11906" w:h="16383" w:orient="portrait"/>
        </w:sectPr>
      </w:pPr>
    </w:p>
    <w:bookmarkEnd w:id="21"/>
    <w:bookmarkEnd w:id="15"/>
    <w:bookmarkStart w:name="block-59850055" w:id="22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66"/>
        <w:gridCol w:w="2720"/>
        <w:gridCol w:w="1404"/>
        <w:gridCol w:w="2438"/>
        <w:gridCol w:w="2562"/>
        <w:gridCol w:w="3804"/>
      </w:tblGrid>
      <w:tr>
        <w:trPr>
          <w:trHeight w:val="300" w:hRule="atLeast"/>
          <w:trHeight w:val="144" w:hRule="atLeast"/>
        </w:trPr>
        <w:tc>
          <w:tcPr>
            <w:tcW w:w="46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Представление данных и описательная статистика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https://m.edsoo.ru/e0b7b0f1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https://m.edsoo.ru/e0b7b0f1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Операции над событиями, сложение вероятностей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https://m.edsoo.ru/e0b7b0f1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Условная вероятность, дерево случайного опыта, формула полной вероятности и независимость событий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https://m.edsoo.ru/e0b7b0f1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https://m.edsoo.ru/e0b7b0f1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Серии последовательных испытаний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https://m.edsoo.ru/e0b7b0f1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https://m.edsoo.ru/e0b7b0f1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https://m.edsoo.ru/e0b7b0f1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94"/>
        <w:gridCol w:w="2400"/>
        <w:gridCol w:w="1453"/>
        <w:gridCol w:w="2494"/>
        <w:gridCol w:w="2614"/>
        <w:gridCol w:w="3939"/>
      </w:tblGrid>
      <w:tr>
        <w:trPr>
          <w:trHeight w:val="300" w:hRule="atLeast"/>
          <w:trHeight w:val="144" w:hRule="atLeast"/>
        </w:trPr>
        <w:tc>
          <w:tcPr>
            <w:tcW w:w="48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64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https://m.edsoo.ru/5fbc5dc1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Дисперсия и стандартное отклонение случайной величины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https://m.edsoo.ru/5fbc5dc1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Закон больших чисел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https://m.edsoo.ru/5fbc5dc1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Непрерывные случайные величины (распределения)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https://m.edsoo.ru/5fbc5dc1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Нормальное распределения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https://m.edsoo.ru/5fbc5dc1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https://m.edsoo.ru/5fbc5dc1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59850055" w:id="23"/>
    <w:p>
      <w:pPr>
        <w:sectPr>
          <w:pgSz w:w="16383" w:h="11906" w:orient="landscape"/>
        </w:sectPr>
      </w:pPr>
    </w:p>
    <w:bookmarkEnd w:id="23"/>
    <w:bookmarkEnd w:id="22"/>
    <w:bookmarkStart w:name="block-59850056" w:id="24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72"/>
        <w:gridCol w:w="2560"/>
        <w:gridCol w:w="1242"/>
        <w:gridCol w:w="2248"/>
        <w:gridCol w:w="2385"/>
        <w:gridCol w:w="1699"/>
        <w:gridCol w:w="2888"/>
      </w:tblGrid>
      <w:tr>
        <w:trPr>
          <w:trHeight w:val="300" w:hRule="atLeast"/>
          <w:trHeight w:val="144" w:hRule="atLeast"/>
        </w:trPr>
        <w:tc>
          <w:tcPr>
            <w:tcW w:w="40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Представление данных с помощью таблиц и диаграмм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https://m.edsoo.ru/25c6d12b</w:t>
              </w:r>
            </w:hyperlink>
          </w:p>
        </w:tc>
      </w:tr>
      <w:tr>
        <w:trPr>
          <w:trHeight w:val="2970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https://m.edsoo.ru/dd00738d</w:t>
              </w:r>
            </w:hyperlink>
          </w:p>
        </w:tc>
      </w:tr>
      <w:tr>
        <w:trPr>
          <w:trHeight w:val="3000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https://m.edsoo.ru/98645f6c</w:t>
              </w:r>
            </w:hyperlink>
          </w:p>
        </w:tc>
      </w:tr>
      <w:tr>
        <w:trPr>
          <w:trHeight w:val="2970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https://m.edsoo.ru/7c9033a8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Случайные эксперименты (опыты) и случайные события. Элементарные события (исходы)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https://m.edsoo.ru/347c1b78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https://m.edsoo.ru/64d75244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Вероятность случайного события. Практическая работа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https://m.edsoo.ru/5e8fa94a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Операции над событиями: пересечение, объединение событий, противоположные события. Диаграммы Эйлера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https://m.edsoo.ru/221c622b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Операции над событиями: пересечение, объединение событий, противоположные события. Диаграммы Эйлера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https://m.edsoo.ru/cc10c1e2</w:t>
              </w:r>
            </w:hyperlink>
          </w:p>
        </w:tc>
      </w:tr>
      <w:tr>
        <w:trPr>
          <w:trHeight w:val="157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Формула сложения вероятностей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https://m.edsoo.ru/3057365d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https://m.edsoo.ru/9a408d25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https://m.edsoo.ru/b1e76d3a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https://m.edsoo.ru/47fb6b11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https://m.edsoo.ru/15941bec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https://m.edsoo.ru/a9ec13c8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Формула полной вероятности. Независимые события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https://m.edsoo.ru/e3dd5ac9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https://m.edsoo.ru/29dc6cb9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https://m.edsoo.ru/2270cf70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Перестановки и факториал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https://m.edsoo.ru/d58ce6d1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 сочетаний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https://m.edsoo.ru/7904dfb0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Треугольник Паскаля. Формула бинома Ньютона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https://m.edsoo.ru/fa47998f</w:t>
              </w:r>
            </w:hyperlink>
          </w:p>
        </w:tc>
      </w:tr>
      <w:tr>
        <w:trPr>
          <w:trHeight w:val="26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https://m.edsoo.ru/2e1f2368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Серия независимых испытаний Бернулли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https://m.edsoo.ru/e9572a68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Серия независимых испытаний. Практическая работа с использованием электронных таблиц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https://m.edsoo.ru/f4a15a14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Случайная величина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https://m.edsoo.ru/639be9aa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Распределение вероятностей. Диаграмма распределения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https://m.edsoo.ru/6dc7ff39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Сумма и произведение случайных величин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https://m.edsoo.ru/51b7ed5f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Сумма и произведение случайных величин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https://m.edsoo.ru/c2757cc3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https://m.edsoo.ru/91e08061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https://m.edsoo.ru/5afff05f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https://m.edsoo.ru/0f4d3cd7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https://m.edsoo.ru/e01a3dc4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https://m.edsoo.ru/a985ae79</w:t>
              </w:r>
            </w:hyperlink>
          </w:p>
        </w:tc>
      </w:tr>
      <w:tr>
        <w:trPr>
          <w:trHeight w:val="154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https://m.edsoo.ru/1ddca5e0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72"/>
        <w:gridCol w:w="2560"/>
        <w:gridCol w:w="1242"/>
        <w:gridCol w:w="2248"/>
        <w:gridCol w:w="2385"/>
        <w:gridCol w:w="1699"/>
        <w:gridCol w:w="2888"/>
      </w:tblGrid>
      <w:tr>
        <w:trPr>
          <w:trHeight w:val="300" w:hRule="atLeast"/>
          <w:trHeight w:val="144" w:hRule="atLeast"/>
        </w:trPr>
        <w:tc>
          <w:tcPr>
            <w:tcW w:w="40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обобщение, систематизация знаний. Случайные опыты и вероятности случайных событий. Серии независимых испытаний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https://m.edsoo.ru/430d330a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обобщение, систематизация знаний. Случайные опыты и вероятности случайных событий. Серии независимых испытаний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https://m.edsoo.ru/a573a292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обобщение, систематизация знаний. Случайные опыты и вероятности случайных событий. Серии независимых испытаний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https://m.edsoo.ru/07a5e861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обобщение, систематизация знаний. Случайные опыты и вероятности случайных событий. Серии независимых испытаний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https://m.edsoo.ru/32bc29bf</w:t>
              </w:r>
            </w:hyperlink>
          </w:p>
        </w:tc>
      </w:tr>
      <w:tr>
        <w:trPr>
          <w:trHeight w:val="2310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Примеры применения математического ожидания (страхование, лотерея)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https://m.edsoo.ru/ea27084d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Математическое ожидание суммы случайных величин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https://m.edsoo.ru/0adefe9e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https://m.edsoo.ru/20de2fc2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https://m.edsoo.ru/17b0e769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Дисперсия и стандартное отклонение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https://m.edsoo.ru/bcc67f76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Дисперсия и стандартное отклонение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https://m.edsoo.ru/bf78aad6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Дисперсии геометрического и биномиального распределения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https://m.edsoo.ru/4b5a495e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https://m.edsoo.ru/a53cd884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https://m.edsoo.ru/94ddc34a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https://m.edsoo.ru/cf23b369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https://m.edsoo.ru/6c1d11a6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https://m.edsoo.ru/7e379f8f</w:t>
              </w:r>
            </w:hyperlink>
          </w:p>
        </w:tc>
      </w:tr>
      <w:tr>
        <w:trPr>
          <w:trHeight w:val="26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Примеры непрерывных случайных величин. Функция плотности распределения. Равномерное распределение и его свойства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https://m.edsoo.ru/9f5b423d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Примеры непрерывных случайных величин. Функция плотности распределения. Равномерное распределение и его свойства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https://m.edsoo.ru/b1c2712e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Задачи, приводящие к нормальному распределению. Функция плотности и свойства нормального распределения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https://m.edsoo.ru/97c19f59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https://m.edsoo.ru/1f1f9ad9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Описательная статистика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https://m.edsoo.ru/72953f4c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Описательная статистика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https://m.edsoo.ru/b699ad0c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https://m.edsoo.ru/3fcbacf9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https://m.edsoo.ru/538fd7cf</w:t>
              </w:r>
            </w:hyperlink>
          </w:p>
        </w:tc>
      </w:tr>
      <w:tr>
        <w:trPr>
          <w:trHeight w:val="4470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https://m.edsoo.ru/272910f5</w:t>
              </w:r>
            </w:hyperlink>
          </w:p>
        </w:tc>
      </w:tr>
      <w:tr>
        <w:trPr>
          <w:trHeight w:val="4050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https://m.edsoo.ru/dc9ad6ca</w:t>
              </w:r>
            </w:hyperlink>
          </w:p>
        </w:tc>
      </w:tr>
      <w:tr>
        <w:trPr>
          <w:trHeight w:val="4050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https://m.edsoo.ru/5964f277</w:t>
              </w:r>
            </w:hyperlink>
          </w:p>
        </w:tc>
      </w:tr>
      <w:tr>
        <w:trPr>
          <w:trHeight w:val="4230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https://m.edsoo.ru/e71debe4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Случайные величины и распределения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https://m.edsoo.ru/00b2efb3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Случайные величины и распределения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https://m.edsoo.ru/1cc2df8f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Математическое ожидание случайной величины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https://m.edsoo.ru/aea1298c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Математическое ожидание случайной величины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https://m.edsoo.ru/640a8ebf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https://m.edsoo.ru/0fd6d597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https://m.edsoo.ru/5006273e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59850056" w:id="25"/>
    <w:p>
      <w:pPr>
        <w:sectPr>
          <w:pgSz w:w="16383" w:h="11906" w:orient="landscape"/>
        </w:sectPr>
      </w:pPr>
    </w:p>
    <w:bookmarkEnd w:id="25"/>
    <w:bookmarkEnd w:id="24"/>
    <w:bookmarkStart w:name="block-59850060" w:id="26"/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ПРОВЕРЯЕМЫЕ ТРЕБОВАНИЯ К РЕЗУЛЬТАТАМ ОСВОЕНИЯ ОСНОВНОЙ ОБРАЗОВАТЕЛЬНОЙ ПРОГРАММЫ</w:t>
      </w:r>
    </w:p>
    <w:p>
      <w:pPr>
        <w:spacing w:before="199" w:after="199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10 КЛАСС</w:t>
      </w:r>
    </w:p>
    <w:p>
      <w:pPr>
        <w:spacing w:before="0" w:after="0"/>
        <w:ind w:left="120"/>
        <w:jc w:val="left"/>
      </w:pPr>
    </w:p>
    <w:tbl>
      <w:tblPr>
        <w:tblW w:w="0" w:type="auto"/>
        <w:tblCellSpacing w:w="0" w:type="nil"/>
        <w:tblInd w:w="76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583"/>
        <w:gridCol w:w="11100"/>
      </w:tblGrid>
      <w:tr>
        <w:trPr>
          <w:trHeight w:val="795" w:hRule="atLeast"/>
          <w:trHeight w:val="144" w:hRule="atLeast"/>
        </w:trPr>
        <w:tc>
          <w:tcPr>
            <w:tcW w:w="18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9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 проверяемого результата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22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9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Проверяемые предметные результаты освоения основной образовательной программы среднего общего образования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22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Теория вероятностей и статистика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22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Читать и строить таблицы и диаграммы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122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Оперировать понятиями: среднее арифметическое, медиана, наибольшее, наименьшее значение, размах массива числовых данных</w:t>
            </w:r>
          </w:p>
        </w:tc>
      </w:tr>
      <w:tr>
        <w:trPr>
          <w:trHeight w:val="1875" w:hRule="atLeast"/>
          <w:trHeight w:val="144" w:hRule="atLeast"/>
        </w:trPr>
        <w:tc>
          <w:tcPr>
            <w:tcW w:w="18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122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6.4</w:t>
            </w:r>
          </w:p>
        </w:tc>
        <w:tc>
          <w:tcPr>
            <w:tcW w:w="122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6.5</w:t>
            </w:r>
          </w:p>
        </w:tc>
        <w:tc>
          <w:tcPr>
            <w:tcW w:w="122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6.6</w:t>
            </w:r>
          </w:p>
        </w:tc>
        <w:tc>
          <w:tcPr>
            <w:tcW w:w="122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Применять комбинаторное правило умножения при решении задач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6.7</w:t>
            </w:r>
          </w:p>
        </w:tc>
        <w:tc>
          <w:tcPr>
            <w:tcW w:w="122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успеха, находить вероятности событий в серии испытаний Бернулли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6.8</w:t>
            </w:r>
          </w:p>
        </w:tc>
        <w:tc>
          <w:tcPr>
            <w:tcW w:w="122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Оперировать понятиями: случайная величина, распределение вероятностей, диаграмма распределения</w:t>
            </w:r>
          </w:p>
        </w:tc>
      </w:tr>
    </w:tbl>
    <w:p>
      <w:pPr>
        <w:spacing w:before="0" w:after="0"/>
        <w:ind w:left="120"/>
        <w:jc w:val="left"/>
      </w:pPr>
    </w:p>
    <w:tbl>
      <w:tblPr>
        <w:tblW w:w="0" w:type="auto"/>
        <w:tblCellSpacing w:w="0" w:type="nil"/>
        <w:tblInd w:w="76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/>
    </w:tbl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11 КЛАСС</w:t>
      </w:r>
    </w:p>
    <w:p>
      <w:pPr>
        <w:spacing w:before="0" w:after="0"/>
        <w:ind w:left="120"/>
        <w:jc w:val="left"/>
      </w:pPr>
    </w:p>
    <w:tbl>
      <w:tblPr>
        <w:tblW w:w="0" w:type="auto"/>
        <w:tblCellSpacing w:w="0" w:type="nil"/>
        <w:tblInd w:w="76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471"/>
        <w:gridCol w:w="11212"/>
      </w:tblGrid>
      <w:tr>
        <w:trPr>
          <w:trHeight w:val="795" w:hRule="atLeast"/>
          <w:trHeight w:val="144" w:hRule="atLeast"/>
        </w:trPr>
        <w:tc>
          <w:tcPr>
            <w:tcW w:w="17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9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 проверяемого результата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2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9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Проверяемые предметные результаты освоения основной образовательной программы среднего общего образования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2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Теория вероятностей и статистика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.1</w:t>
            </w:r>
          </w:p>
        </w:tc>
        <w:tc>
          <w:tcPr>
            <w:tcW w:w="12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Сравнивать вероятности значений случайной величины по распределению или с помощью диаграмм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7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2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Оперировать понятием математического ожидания, приводить примеры того, как применяется математическое ожидание случайной величины, находить математическое ожидание по данному распределению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12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Иметь представление о законе больших чисел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12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Иметь представление о нормальном распределении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bookmarkStart w:name="block-59850060" w:id="27"/>
    <w:p>
      <w:pPr>
        <w:sectPr>
          <w:pgSz w:w="11906" w:h="16383" w:orient="portrait"/>
        </w:sectPr>
      </w:pPr>
    </w:p>
    <w:bookmarkEnd w:id="27"/>
    <w:bookmarkEnd w:id="26"/>
    <w:bookmarkStart w:name="block-59850061" w:id="28"/>
    <w:p>
      <w:pPr>
        <w:spacing w:before="199" w:after="199" w:line="336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ПРОВЕРЯЕМЫЕ ЭЛЕМЕНТЫ СОДЕРЖАНИЯ</w:t>
      </w:r>
    </w:p>
    <w:p>
      <w:pPr>
        <w:spacing w:before="199" w:after="199" w:line="336"/>
        <w:ind w:left="120"/>
        <w:jc w:val="left"/>
      </w:pPr>
    </w:p>
    <w:p>
      <w:pPr>
        <w:spacing w:before="199" w:after="199" w:line="336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10 КЛАСС</w:t>
      </w:r>
    </w:p>
    <w:p>
      <w:pPr>
        <w:spacing w:before="0" w:after="0" w:line="336"/>
        <w:ind w:left="120"/>
        <w:jc w:val="left"/>
      </w:pPr>
    </w:p>
    <w:tbl>
      <w:tblPr>
        <w:tblW w:w="0" w:type="auto"/>
        <w:tblCellSpacing w:w="0" w:type="nil"/>
        <w:tblInd w:w="76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1265"/>
        <w:gridCol w:w="12341"/>
      </w:tblGrid>
      <w:tr>
        <w:trPr>
          <w:trHeight w:val="405" w:hRule="atLeast"/>
          <w:trHeight w:val="144" w:hRule="atLeast"/>
        </w:trPr>
        <w:tc>
          <w:tcPr>
            <w:tcW w:w="8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9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35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9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Проверяемый элемент содержания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8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35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Теория вероятностей и статистика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8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35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</w:t>
            </w:r>
          </w:p>
        </w:tc>
      </w:tr>
      <w:tr>
        <w:trPr>
          <w:trHeight w:val="1875" w:hRule="atLeast"/>
          <w:trHeight w:val="144" w:hRule="atLeast"/>
        </w:trPr>
        <w:tc>
          <w:tcPr>
            <w:tcW w:w="8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135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8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135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Операции над событиями: пересечение, объединение, противоположные события. Диаграммы Эйлера. Формула сложения вероятностей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8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6.4</w:t>
            </w:r>
          </w:p>
        </w:tc>
        <w:tc>
          <w:tcPr>
            <w:tcW w:w="135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Условная вероятность. Умножение вероятностей. Дерево случайного эксперимента. Формула полной вероятности. Независимые события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8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6.5</w:t>
            </w:r>
          </w:p>
        </w:tc>
        <w:tc>
          <w:tcPr>
            <w:tcW w:w="135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Комбинаторное правило умножения. Перестановки и факториал. Число сочетаний. Треугольник Паскаля. Формула бинома Ньютона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8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6.6</w:t>
            </w:r>
          </w:p>
        </w:tc>
        <w:tc>
          <w:tcPr>
            <w:tcW w:w="135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Бинарный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Бернулли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8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6.7</w:t>
            </w:r>
          </w:p>
        </w:tc>
        <w:tc>
          <w:tcPr>
            <w:tcW w:w="135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Случайная величина. Распределение вероятностей. Диаграмма распределения. Примеры распределений, в том числе геометрическое и биномиальное</w:t>
            </w:r>
          </w:p>
        </w:tc>
      </w:tr>
    </w:tbl>
    <w:p>
      <w:pPr>
        <w:spacing w:before="0" w:after="0" w:line="336"/>
        <w:ind w:left="120"/>
        <w:jc w:val="left"/>
      </w:pPr>
    </w:p>
    <w:p>
      <w:pPr>
        <w:spacing w:before="199" w:after="199" w:line="336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11 КЛАСС</w:t>
      </w:r>
    </w:p>
    <w:p>
      <w:pPr>
        <w:spacing w:before="0" w:after="0" w:line="336"/>
        <w:ind w:left="120"/>
        <w:jc w:val="left"/>
      </w:pPr>
    </w:p>
    <w:tbl>
      <w:tblPr>
        <w:tblW w:w="0" w:type="auto"/>
        <w:tblCellSpacing w:w="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1720"/>
        <w:gridCol w:w="11886"/>
      </w:tblGrid>
      <w:tr>
        <w:trPr>
          <w:trHeight w:val="405" w:hRule="atLeast"/>
          <w:trHeight w:val="144" w:hRule="atLeast"/>
        </w:trPr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Код </w:t>
            </w:r>
          </w:p>
        </w:tc>
        <w:tc>
          <w:tcPr>
            <w:tcW w:w="13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172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3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172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Теория вероятностей и статистика</w:t>
            </w:r>
          </w:p>
        </w:tc>
      </w:tr>
      <w:tr>
        <w:trPr>
          <w:trHeight w:val="2340" w:hRule="atLeast"/>
          <w:trHeight w:val="144" w:hRule="atLeast"/>
        </w:trPr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172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.1</w:t>
            </w:r>
          </w:p>
        </w:tc>
        <w:tc>
          <w:tcPr>
            <w:tcW w:w="13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172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и биномиального распределений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172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3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172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Закон больших чисел и его роль в науке, природе и обществе. Выборочный метод исследований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172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13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172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Примеры непрерывных случайных величин. Понятие о плотности распределения. Задачи, приводящие к нормальному распределению. Понятие о нормальном распределении</w:t>
            </w:r>
          </w:p>
        </w:tc>
      </w:tr>
    </w:tbl>
    <w:p>
      <w:pPr>
        <w:spacing w:before="0" w:after="0" w:line="336"/>
        <w:ind w:left="120"/>
        <w:jc w:val="left"/>
      </w:pPr>
    </w:p>
    <w:bookmarkStart w:name="block-59850061" w:id="29"/>
    <w:p>
      <w:pPr>
        <w:sectPr>
          <w:pgSz w:w="11906" w:h="16383" w:orient="portrait"/>
        </w:sectPr>
      </w:pPr>
    </w:p>
    <w:bookmarkEnd w:id="29"/>
    <w:bookmarkEnd w:id="28"/>
    <w:bookmarkStart w:name="block-59850062" w:id="30"/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>
      <w:pPr>
        <w:spacing w:before="0" w:after="0"/>
        <w:ind w:left="120"/>
        <w:jc w:val="left"/>
      </w:pPr>
    </w:p>
    <w:tbl>
      <w:tblPr>
        <w:tblW w:w="0" w:type="auto"/>
        <w:tblCellSpacing w:w="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457"/>
        <w:gridCol w:w="10771"/>
      </w:tblGrid>
      <w:tr>
        <w:trPr>
          <w:trHeight w:val="525" w:hRule="atLeast"/>
          <w:trHeight w:val="144" w:hRule="atLeast"/>
        </w:trPr>
        <w:tc>
          <w:tcPr>
            <w:tcW w:w="1719" w:type="dxa"/>
            <w:tcBorders>
              <w:top w:val="single" w:color="e1e1e1" w:sz="8"/>
              <w:left w:val="single" w:color="e1e1e1" w:sz="8"/>
              <w:bottom w:val="single" w:color="e1e1e1" w:sz="8"/>
              <w:right w:val="single" w:color="e1e1e1" w:sz="8"/>
            </w:tcBorders>
            <w:shd w:fill="f3f3f3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333333"/>
                <w:sz w:val="24"/>
              </w:rPr>
              <w:t xml:space="preserve"> Код проверяемого требования </w:t>
            </w:r>
          </w:p>
        </w:tc>
        <w:tc>
          <w:tcPr>
            <w:tcW w:w="11848" w:type="dxa"/>
            <w:tcBorders>
              <w:top w:val="single" w:color="e1e1e1" w:sz="8"/>
              <w:left w:val="single" w:color="e1e1e1" w:sz="8"/>
              <w:bottom w:val="single" w:color="e1e1e1" w:sz="8"/>
              <w:right w:val="single" w:color="e1e1e1" w:sz="8"/>
            </w:tcBorders>
            <w:shd w:fill="f3f3f3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333333"/>
                <w:sz w:val="24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>
        <w:trPr>
          <w:trHeight w:val="3555" w:hRule="atLeast"/>
          <w:trHeight w:val="144" w:hRule="atLeast"/>
        </w:trPr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18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Владение 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контрпримеры,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 умение использовать теоретико-множественный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>
        <w:trPr>
          <w:trHeight w:val="5310" w:hRule="atLeast"/>
          <w:trHeight w:val="144" w:hRule="atLeast"/>
        </w:trPr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18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 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арифметическая прогрессия, геометрическая 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модуль и аргумент комплексного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приводить примеры использования комплексных чисел; оперировать понятиями: матрица 2×2 и 3×3, определитель матрицы, геометрический смысл определителя</w:t>
            </w:r>
          </w:p>
        </w:tc>
      </w:tr>
      <w:tr>
        <w:trPr>
          <w:trHeight w:val="2370" w:hRule="atLeast"/>
          <w:trHeight w:val="144" w:hRule="atLeast"/>
        </w:trPr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18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неравенства и системы с параметром;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>
        <w:trPr>
          <w:trHeight w:val="4170" w:hRule="atLeast"/>
          <w:trHeight w:val="144" w:hRule="atLeast"/>
        </w:trPr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18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оперировать понятиями: функция, чётность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 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решения в прикладных, в том числе социально-экономических и физических задачах; находить площади и объёмы фигур с помощью интеграла; приводить примеры математического моделирования с помощью дифференциальных уравнений</w:t>
            </w:r>
          </w:p>
        </w:tc>
      </w:tr>
      <w:tr>
        <w:trPr>
          <w:trHeight w:val="2970" w:hRule="atLeast"/>
          <w:trHeight w:val="144" w:hRule="atLeast"/>
        </w:trPr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18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предметови задач из реальной жизни; выражать формулами зависимости между 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>
        <w:trPr>
          <w:trHeight w:val="2370" w:hRule="atLeast"/>
          <w:trHeight w:val="144" w:hRule="atLeast"/>
        </w:trPr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18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моделировать реальные ситуации на языке математики;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>
        <w:trPr>
          <w:trHeight w:val="2370" w:hRule="atLeast"/>
          <w:trHeight w:val="144" w:hRule="atLeast"/>
        </w:trPr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18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 графически исследовать совместные наблюдения с помощью диаграмм рассеивания и линейной регрессии</w:t>
            </w:r>
          </w:p>
        </w:tc>
      </w:tr>
      <w:tr>
        <w:trPr>
          <w:trHeight w:val="4710" w:hRule="atLeast"/>
          <w:trHeight w:val="144" w:hRule="atLeast"/>
        </w:trPr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118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оперировать понятиями: случайный опыт 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умение оперировать понятиями: случайная величина, распределение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>
        <w:trPr>
          <w:trHeight w:val="2670" w:hRule="atLeast"/>
          <w:trHeight w:val="144" w:hRule="atLeast"/>
        </w:trPr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118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оперировать понятиями: точка, прямая, плоскость, пространство, отрезок, 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>
        <w:trPr>
          <w:trHeight w:val="3840" w:hRule="atLeast"/>
          <w:trHeight w:val="144" w:hRule="atLeast"/>
        </w:trPr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118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поверхности пирамиды, призмы, конуса, цилиндра, объём куба, прямоугольного параллелепипеда, пирамиды, призмы, цилиндра, конуса, шара, развёртка поверхности, сечения конуса и цилиндра, параллельные оси или основанию, сечение шара, плоскость, касающаяся сферы, цилиндра, конуса; 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обосновыватьили опровергать их; умение проводить классификацию фигур по различным признакам, выполнять необходимые дополнительные построения</w:t>
            </w:r>
          </w:p>
        </w:tc>
      </w:tr>
      <w:tr>
        <w:trPr>
          <w:trHeight w:val="2970" w:hRule="atLeast"/>
          <w:trHeight w:val="144" w:hRule="atLeast"/>
        </w:trPr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118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 умение вычислять геометрические величины (длина, угол, площадь, объём, площадь поверхности), используя изученные формулы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отношение объёмов подобных фигур</w:t>
            </w:r>
          </w:p>
        </w:tc>
      </w:tr>
      <w:tr>
        <w:trPr>
          <w:trHeight w:val="1500" w:hRule="atLeast"/>
          <w:trHeight w:val="144" w:hRule="atLeast"/>
        </w:trPr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118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>
        <w:trPr>
          <w:trHeight w:val="1200" w:hRule="atLeast"/>
          <w:trHeight w:val="144" w:hRule="atLeast"/>
        </w:trPr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118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выбирать подходящий метод для решения задачи; понимание 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науки</w:t>
            </w:r>
          </w:p>
        </w:tc>
      </w:tr>
    </w:tbl>
    <w:bookmarkStart w:name="block-59850062" w:id="31"/>
    <w:p>
      <w:pPr>
        <w:sectPr>
          <w:pgSz w:w="11906" w:h="16383" w:orient="portrait"/>
        </w:sectPr>
      </w:pPr>
    </w:p>
    <w:bookmarkEnd w:id="31"/>
    <w:bookmarkEnd w:id="30"/>
    <w:bookmarkStart w:name="block-59850063" w:id="32"/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ПЕРЕЧЕНЬ ЭЛЕМЕНТОВ СОДЕРЖАНИЯ, ПРОВЕРЯЕМЫХ НА ЕГЭ ПО МАТЕМАТИКЕ</w:t>
      </w:r>
    </w:p>
    <w:p>
      <w:pPr>
        <w:spacing w:before="0" w:after="0"/>
        <w:ind w:left="120"/>
        <w:jc w:val="left"/>
      </w:pPr>
    </w:p>
    <w:tbl>
      <w:tblPr>
        <w:tblW w:w="0" w:type="auto"/>
        <w:tblCellSpacing w:w="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1082"/>
        <w:gridCol w:w="12146"/>
      </w:tblGrid>
      <w:tr>
        <w:trPr>
          <w:trHeight w:val="285" w:hRule="atLeast"/>
          <w:trHeight w:val="144" w:hRule="atLeast"/>
        </w:trPr>
        <w:tc>
          <w:tcPr>
            <w:tcW w:w="757" w:type="dxa"/>
            <w:tcBorders>
              <w:top w:val="single" w:color="e1e1e1" w:sz="8"/>
              <w:left w:val="single" w:color="e1e1e1" w:sz="8"/>
              <w:bottom w:val="single" w:color="e1e1e1" w:sz="8"/>
              <w:right w:val="single" w:color="e1e1e1" w:sz="8"/>
            </w:tcBorders>
            <w:shd w:fill="f3f3f3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333333"/>
                <w:sz w:val="24"/>
              </w:rPr>
              <w:t xml:space="preserve"> Код </w:t>
            </w:r>
          </w:p>
        </w:tc>
        <w:tc>
          <w:tcPr>
            <w:tcW w:w="13360" w:type="dxa"/>
            <w:tcBorders>
              <w:top w:val="single" w:color="e1e1e1" w:sz="8"/>
              <w:left w:val="single" w:color="e1e1e1" w:sz="8"/>
              <w:bottom w:val="single" w:color="e1e1e1" w:sz="8"/>
              <w:right w:val="single" w:color="e1e1e1" w:sz="8"/>
            </w:tcBorders>
            <w:shd w:fill="f3f3f3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>
        <w:trPr>
          <w:trHeight w:val="330" w:hRule="atLeast"/>
          <w:trHeight w:val="144" w:hRule="atLeast"/>
        </w:trPr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33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Числа и вычисления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33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Натуральные и целые числа. Признаки делимости целых чисел</w:t>
            </w:r>
          </w:p>
        </w:tc>
      </w:tr>
      <w:tr>
        <w:trPr>
          <w:trHeight w:val="1140" w:hRule="atLeast"/>
          <w:trHeight w:val="144" w:hRule="atLeast"/>
        </w:trPr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33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>
        <w:trPr>
          <w:trHeight w:val="615" w:hRule="atLeast"/>
          <w:trHeight w:val="144" w:hRule="atLeast"/>
        </w:trPr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33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33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Степень с целым показателем. Степень с рациональным показателем. Свойства степени</w:t>
            </w:r>
          </w:p>
        </w:tc>
      </w:tr>
      <w:tr>
        <w:trPr>
          <w:trHeight w:val="615" w:hRule="atLeast"/>
          <w:trHeight w:val="144" w:hRule="atLeast"/>
        </w:trPr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33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133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Логарифм числа. Десятичные и натуральные логарифмы</w:t>
            </w:r>
          </w:p>
        </w:tc>
      </w:tr>
      <w:tr>
        <w:trPr>
          <w:trHeight w:val="615" w:hRule="atLeast"/>
          <w:trHeight w:val="144" w:hRule="atLeast"/>
        </w:trPr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1.7</w:t>
            </w:r>
          </w:p>
        </w:tc>
        <w:tc>
          <w:tcPr>
            <w:tcW w:w="133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Действительные числа. Арифметические операции с действительными числами. Приближённые вычисления, правила округления, прикидка и оценка результата вычислений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1.8</w:t>
            </w:r>
          </w:p>
        </w:tc>
        <w:tc>
          <w:tcPr>
            <w:tcW w:w="133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выражений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1.9</w:t>
            </w:r>
          </w:p>
        </w:tc>
        <w:tc>
          <w:tcPr>
            <w:tcW w:w="133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Комплексные числа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33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Уравнения и неравенства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33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Целые и дробно-рациональные уравнения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33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Иррациональные уравнения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33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Тригонометрические уравнения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33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Показательные и логарифмические уравнения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33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Целые и дробно-рациональные неравенства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133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Иррациональные неравенства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133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Показательные и логарифмические неравенства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133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Тригонометрические неравенства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2.9</w:t>
            </w:r>
          </w:p>
        </w:tc>
        <w:tc>
          <w:tcPr>
            <w:tcW w:w="133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и совокупности уравнений и неравенств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2.10</w:t>
            </w:r>
          </w:p>
        </w:tc>
        <w:tc>
          <w:tcPr>
            <w:tcW w:w="133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Уравнения, неравенства и системы с параметрами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2.11</w:t>
            </w:r>
          </w:p>
        </w:tc>
        <w:tc>
          <w:tcPr>
            <w:tcW w:w="133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Матрица системы линейных уравнений. Определитель матрицы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33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Функции и графики</w:t>
            </w:r>
          </w:p>
        </w:tc>
      </w:tr>
      <w:tr>
        <w:trPr>
          <w:trHeight w:val="615" w:hRule="atLeast"/>
          <w:trHeight w:val="144" w:hRule="atLeast"/>
        </w:trPr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33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Функция, способы задания функции. График функции. Взаимно обратные функции. Чётные и нечётные функции. Периодические функции</w:t>
            </w:r>
          </w:p>
        </w:tc>
      </w:tr>
      <w:tr>
        <w:trPr>
          <w:trHeight w:val="900" w:hRule="atLeast"/>
          <w:trHeight w:val="144" w:hRule="atLeast"/>
        </w:trPr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33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>
        <w:trPr>
          <w:trHeight w:val="615" w:hRule="atLeast"/>
          <w:trHeight w:val="144" w:hRule="atLeast"/>
        </w:trPr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33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Степенная функция с натуральным и целым показателем. Её свойстваи график. Свойства и график корня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n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-ой степени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133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133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Показательная и логарифмическая функции, их свойства и графики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3.6</w:t>
            </w:r>
          </w:p>
        </w:tc>
        <w:tc>
          <w:tcPr>
            <w:tcW w:w="133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3.7</w:t>
            </w:r>
          </w:p>
        </w:tc>
        <w:tc>
          <w:tcPr>
            <w:tcW w:w="133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3.8</w:t>
            </w:r>
          </w:p>
        </w:tc>
        <w:tc>
          <w:tcPr>
            <w:tcW w:w="133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Арифметическая и геометрическая прогрессии. Формула сложных процентов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33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Начала математического анализа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33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Производная функции. Производные элементарных функций</w:t>
            </w:r>
          </w:p>
        </w:tc>
      </w:tr>
      <w:tr>
        <w:trPr>
          <w:trHeight w:val="615" w:hRule="atLeast"/>
          <w:trHeight w:val="144" w:hRule="atLeast"/>
        </w:trPr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33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Применение производной к исследованию функций на монотонность и экстремумы. Нахождение наибольшего и наименьшего значения функции на отрезке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33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Первообразная. Интеграл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33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Множества и логика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33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Множество, операции над множествами. Диаграммы Эйлера – Венна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33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Логика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33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Вероятность и статистика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33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Описательная статистика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133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Вероятность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133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Комбинаторика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33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Геометрия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133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Фигуры на плоскости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133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Прямые и плоскости в пространстве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133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Многогранники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133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Тела и поверхности вращения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7.5</w:t>
            </w:r>
          </w:p>
        </w:tc>
        <w:tc>
          <w:tcPr>
            <w:tcW w:w="133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Координаты и векторы</w:t>
            </w:r>
          </w:p>
        </w:tc>
      </w:tr>
    </w:tbl>
    <w:p>
      <w:pPr>
        <w:spacing w:before="0" w:after="0"/>
        <w:ind w:left="120"/>
        <w:jc w:val="left"/>
      </w:pPr>
    </w:p>
    <w:bookmarkStart w:name="block-59850063" w:id="33"/>
    <w:p>
      <w:pPr>
        <w:sectPr>
          <w:pgSz w:w="11906" w:h="16383" w:orient="portrait"/>
        </w:sectPr>
      </w:pPr>
    </w:p>
    <w:bookmarkEnd w:id="33"/>
    <w:bookmarkEnd w:id="32"/>
    <w:bookmarkStart w:name="block-59850059" w:id="34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</w:p>
    <w:bookmarkStart w:name="block-59850059" w:id="35"/>
    <w:p>
      <w:pPr>
        <w:sectPr>
          <w:pgSz w:w="11906" w:h="16383" w:orient="portrait"/>
        </w:sectPr>
      </w:pPr>
    </w:p>
    <w:bookmarkEnd w:id="35"/>
    <w:bookmarkEnd w:id="34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abstractNum w:abstractNumId="1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2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3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4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5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6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m.edsoo.ru/e0b7b0f1" Type="http://schemas.openxmlformats.org/officeDocument/2006/relationships/hyperlink" Id="rId4"/>
    <Relationship TargetMode="External" Target="https://m.edsoo.ru/e0b7b0f1" Type="http://schemas.openxmlformats.org/officeDocument/2006/relationships/hyperlink" Id="rId5"/>
    <Relationship TargetMode="External" Target="https://m.edsoo.ru/e0b7b0f1" Type="http://schemas.openxmlformats.org/officeDocument/2006/relationships/hyperlink" Id="rId6"/>
    <Relationship TargetMode="External" Target="https://m.edsoo.ru/e0b7b0f1" Type="http://schemas.openxmlformats.org/officeDocument/2006/relationships/hyperlink" Id="rId7"/>
    <Relationship TargetMode="External" Target="https://m.edsoo.ru/e0b7b0f1" Type="http://schemas.openxmlformats.org/officeDocument/2006/relationships/hyperlink" Id="rId8"/>
    <Relationship TargetMode="External" Target="https://m.edsoo.ru/e0b7b0f1" Type="http://schemas.openxmlformats.org/officeDocument/2006/relationships/hyperlink" Id="rId9"/>
    <Relationship TargetMode="External" Target="https://m.edsoo.ru/e0b7b0f1" Type="http://schemas.openxmlformats.org/officeDocument/2006/relationships/hyperlink" Id="rId10"/>
    <Relationship TargetMode="External" Target="https://m.edsoo.ru/e0b7b0f1" Type="http://schemas.openxmlformats.org/officeDocument/2006/relationships/hyperlink" Id="rId11"/>
    <Relationship TargetMode="External" Target="https://m.edsoo.ru/5fbc5dc1" Type="http://schemas.openxmlformats.org/officeDocument/2006/relationships/hyperlink" Id="rId12"/>
    <Relationship TargetMode="External" Target="https://m.edsoo.ru/5fbc5dc1" Type="http://schemas.openxmlformats.org/officeDocument/2006/relationships/hyperlink" Id="rId13"/>
    <Relationship TargetMode="External" Target="https://m.edsoo.ru/5fbc5dc1" Type="http://schemas.openxmlformats.org/officeDocument/2006/relationships/hyperlink" Id="rId14"/>
    <Relationship TargetMode="External" Target="https://m.edsoo.ru/5fbc5dc1" Type="http://schemas.openxmlformats.org/officeDocument/2006/relationships/hyperlink" Id="rId15"/>
    <Relationship TargetMode="External" Target="https://m.edsoo.ru/5fbc5dc1" Type="http://schemas.openxmlformats.org/officeDocument/2006/relationships/hyperlink" Id="rId16"/>
    <Relationship TargetMode="External" Target="https://m.edsoo.ru/5fbc5dc1" Type="http://schemas.openxmlformats.org/officeDocument/2006/relationships/hyperlink" Id="rId17"/>
    <Relationship TargetMode="External" Target="https://m.edsoo.ru/25c6d12b" Type="http://schemas.openxmlformats.org/officeDocument/2006/relationships/hyperlink" Id="rId18"/>
    <Relationship TargetMode="External" Target="https://m.edsoo.ru/dd00738d" Type="http://schemas.openxmlformats.org/officeDocument/2006/relationships/hyperlink" Id="rId19"/>
    <Relationship TargetMode="External" Target="https://m.edsoo.ru/98645f6c" Type="http://schemas.openxmlformats.org/officeDocument/2006/relationships/hyperlink" Id="rId20"/>
    <Relationship TargetMode="External" Target="https://m.edsoo.ru/7c9033a8" Type="http://schemas.openxmlformats.org/officeDocument/2006/relationships/hyperlink" Id="rId21"/>
    <Relationship TargetMode="External" Target="https://m.edsoo.ru/347c1b78" Type="http://schemas.openxmlformats.org/officeDocument/2006/relationships/hyperlink" Id="rId22"/>
    <Relationship TargetMode="External" Target="https://m.edsoo.ru/64d75244" Type="http://schemas.openxmlformats.org/officeDocument/2006/relationships/hyperlink" Id="rId23"/>
    <Relationship TargetMode="External" Target="https://m.edsoo.ru/5e8fa94a" Type="http://schemas.openxmlformats.org/officeDocument/2006/relationships/hyperlink" Id="rId24"/>
    <Relationship TargetMode="External" Target="https://m.edsoo.ru/221c622b" Type="http://schemas.openxmlformats.org/officeDocument/2006/relationships/hyperlink" Id="rId25"/>
    <Relationship TargetMode="External" Target="https://m.edsoo.ru/cc10c1e2" Type="http://schemas.openxmlformats.org/officeDocument/2006/relationships/hyperlink" Id="rId26"/>
    <Relationship TargetMode="External" Target="https://m.edsoo.ru/3057365d" Type="http://schemas.openxmlformats.org/officeDocument/2006/relationships/hyperlink" Id="rId27"/>
    <Relationship TargetMode="External" Target="https://m.edsoo.ru/9a408d25" Type="http://schemas.openxmlformats.org/officeDocument/2006/relationships/hyperlink" Id="rId28"/>
    <Relationship TargetMode="External" Target="https://m.edsoo.ru/b1e76d3a" Type="http://schemas.openxmlformats.org/officeDocument/2006/relationships/hyperlink" Id="rId29"/>
    <Relationship TargetMode="External" Target="https://m.edsoo.ru/47fb6b11" Type="http://schemas.openxmlformats.org/officeDocument/2006/relationships/hyperlink" Id="rId30"/>
    <Relationship TargetMode="External" Target="https://m.edsoo.ru/15941bec" Type="http://schemas.openxmlformats.org/officeDocument/2006/relationships/hyperlink" Id="rId31"/>
    <Relationship TargetMode="External" Target="https://m.edsoo.ru/a9ec13c8" Type="http://schemas.openxmlformats.org/officeDocument/2006/relationships/hyperlink" Id="rId32"/>
    <Relationship TargetMode="External" Target="https://m.edsoo.ru/e3dd5ac9" Type="http://schemas.openxmlformats.org/officeDocument/2006/relationships/hyperlink" Id="rId33"/>
    <Relationship TargetMode="External" Target="https://m.edsoo.ru/29dc6cb9" Type="http://schemas.openxmlformats.org/officeDocument/2006/relationships/hyperlink" Id="rId34"/>
    <Relationship TargetMode="External" Target="https://m.edsoo.ru/2270cf70" Type="http://schemas.openxmlformats.org/officeDocument/2006/relationships/hyperlink" Id="rId35"/>
    <Relationship TargetMode="External" Target="https://m.edsoo.ru/d58ce6d1" Type="http://schemas.openxmlformats.org/officeDocument/2006/relationships/hyperlink" Id="rId36"/>
    <Relationship TargetMode="External" Target="https://m.edsoo.ru/7904dfb0" Type="http://schemas.openxmlformats.org/officeDocument/2006/relationships/hyperlink" Id="rId37"/>
    <Relationship TargetMode="External" Target="https://m.edsoo.ru/fa47998f" Type="http://schemas.openxmlformats.org/officeDocument/2006/relationships/hyperlink" Id="rId38"/>
    <Relationship TargetMode="External" Target="https://m.edsoo.ru/2e1f2368" Type="http://schemas.openxmlformats.org/officeDocument/2006/relationships/hyperlink" Id="rId39"/>
    <Relationship TargetMode="External" Target="https://m.edsoo.ru/e9572a68" Type="http://schemas.openxmlformats.org/officeDocument/2006/relationships/hyperlink" Id="rId40"/>
    <Relationship TargetMode="External" Target="https://m.edsoo.ru/f4a15a14" Type="http://schemas.openxmlformats.org/officeDocument/2006/relationships/hyperlink" Id="rId41"/>
    <Relationship TargetMode="External" Target="https://m.edsoo.ru/639be9aa" Type="http://schemas.openxmlformats.org/officeDocument/2006/relationships/hyperlink" Id="rId42"/>
    <Relationship TargetMode="External" Target="https://m.edsoo.ru/6dc7ff39" Type="http://schemas.openxmlformats.org/officeDocument/2006/relationships/hyperlink" Id="rId43"/>
    <Relationship TargetMode="External" Target="https://m.edsoo.ru/51b7ed5f" Type="http://schemas.openxmlformats.org/officeDocument/2006/relationships/hyperlink" Id="rId44"/>
    <Relationship TargetMode="External" Target="https://m.edsoo.ru/c2757cc3" Type="http://schemas.openxmlformats.org/officeDocument/2006/relationships/hyperlink" Id="rId45"/>
    <Relationship TargetMode="External" Target="https://m.edsoo.ru/91e08061" Type="http://schemas.openxmlformats.org/officeDocument/2006/relationships/hyperlink" Id="rId46"/>
    <Relationship TargetMode="External" Target="https://m.edsoo.ru/5afff05f" Type="http://schemas.openxmlformats.org/officeDocument/2006/relationships/hyperlink" Id="rId47"/>
    <Relationship TargetMode="External" Target="https://m.edsoo.ru/0f4d3cd7" Type="http://schemas.openxmlformats.org/officeDocument/2006/relationships/hyperlink" Id="rId48"/>
    <Relationship TargetMode="External" Target="https://m.edsoo.ru/e01a3dc4" Type="http://schemas.openxmlformats.org/officeDocument/2006/relationships/hyperlink" Id="rId49"/>
    <Relationship TargetMode="External" Target="https://m.edsoo.ru/a985ae79" Type="http://schemas.openxmlformats.org/officeDocument/2006/relationships/hyperlink" Id="rId50"/>
    <Relationship TargetMode="External" Target="https://m.edsoo.ru/1ddca5e0" Type="http://schemas.openxmlformats.org/officeDocument/2006/relationships/hyperlink" Id="rId51"/>
    <Relationship TargetMode="External" Target="https://m.edsoo.ru/430d330a" Type="http://schemas.openxmlformats.org/officeDocument/2006/relationships/hyperlink" Id="rId52"/>
    <Relationship TargetMode="External" Target="https://m.edsoo.ru/a573a292" Type="http://schemas.openxmlformats.org/officeDocument/2006/relationships/hyperlink" Id="rId53"/>
    <Relationship TargetMode="External" Target="https://m.edsoo.ru/07a5e861" Type="http://schemas.openxmlformats.org/officeDocument/2006/relationships/hyperlink" Id="rId54"/>
    <Relationship TargetMode="External" Target="https://m.edsoo.ru/32bc29bf" Type="http://schemas.openxmlformats.org/officeDocument/2006/relationships/hyperlink" Id="rId55"/>
    <Relationship TargetMode="External" Target="https://m.edsoo.ru/ea27084d" Type="http://schemas.openxmlformats.org/officeDocument/2006/relationships/hyperlink" Id="rId56"/>
    <Relationship TargetMode="External" Target="https://m.edsoo.ru/0adefe9e" Type="http://schemas.openxmlformats.org/officeDocument/2006/relationships/hyperlink" Id="rId57"/>
    <Relationship TargetMode="External" Target="https://m.edsoo.ru/20de2fc2" Type="http://schemas.openxmlformats.org/officeDocument/2006/relationships/hyperlink" Id="rId58"/>
    <Relationship TargetMode="External" Target="https://m.edsoo.ru/17b0e769" Type="http://schemas.openxmlformats.org/officeDocument/2006/relationships/hyperlink" Id="rId59"/>
    <Relationship TargetMode="External" Target="https://m.edsoo.ru/bcc67f76" Type="http://schemas.openxmlformats.org/officeDocument/2006/relationships/hyperlink" Id="rId60"/>
    <Relationship TargetMode="External" Target="https://m.edsoo.ru/bf78aad6" Type="http://schemas.openxmlformats.org/officeDocument/2006/relationships/hyperlink" Id="rId61"/>
    <Relationship TargetMode="External" Target="https://m.edsoo.ru/4b5a495e" Type="http://schemas.openxmlformats.org/officeDocument/2006/relationships/hyperlink" Id="rId62"/>
    <Relationship TargetMode="External" Target="https://m.edsoo.ru/a53cd884" Type="http://schemas.openxmlformats.org/officeDocument/2006/relationships/hyperlink" Id="rId63"/>
    <Relationship TargetMode="External" Target="https://m.edsoo.ru/94ddc34a" Type="http://schemas.openxmlformats.org/officeDocument/2006/relationships/hyperlink" Id="rId64"/>
    <Relationship TargetMode="External" Target="https://m.edsoo.ru/cf23b369" Type="http://schemas.openxmlformats.org/officeDocument/2006/relationships/hyperlink" Id="rId65"/>
    <Relationship TargetMode="External" Target="https://m.edsoo.ru/6c1d11a6" Type="http://schemas.openxmlformats.org/officeDocument/2006/relationships/hyperlink" Id="rId66"/>
    <Relationship TargetMode="External" Target="https://m.edsoo.ru/7e379f8f" Type="http://schemas.openxmlformats.org/officeDocument/2006/relationships/hyperlink" Id="rId67"/>
    <Relationship TargetMode="External" Target="https://m.edsoo.ru/9f5b423d" Type="http://schemas.openxmlformats.org/officeDocument/2006/relationships/hyperlink" Id="rId68"/>
    <Relationship TargetMode="External" Target="https://m.edsoo.ru/b1c2712e" Type="http://schemas.openxmlformats.org/officeDocument/2006/relationships/hyperlink" Id="rId69"/>
    <Relationship TargetMode="External" Target="https://m.edsoo.ru/97c19f59" Type="http://schemas.openxmlformats.org/officeDocument/2006/relationships/hyperlink" Id="rId70"/>
    <Relationship TargetMode="External" Target="https://m.edsoo.ru/1f1f9ad9" Type="http://schemas.openxmlformats.org/officeDocument/2006/relationships/hyperlink" Id="rId71"/>
    <Relationship TargetMode="External" Target="https://m.edsoo.ru/72953f4c" Type="http://schemas.openxmlformats.org/officeDocument/2006/relationships/hyperlink" Id="rId72"/>
    <Relationship TargetMode="External" Target="https://m.edsoo.ru/b699ad0c" Type="http://schemas.openxmlformats.org/officeDocument/2006/relationships/hyperlink" Id="rId73"/>
    <Relationship TargetMode="External" Target="https://m.edsoo.ru/3fcbacf9" Type="http://schemas.openxmlformats.org/officeDocument/2006/relationships/hyperlink" Id="rId74"/>
    <Relationship TargetMode="External" Target="https://m.edsoo.ru/538fd7cf" Type="http://schemas.openxmlformats.org/officeDocument/2006/relationships/hyperlink" Id="rId75"/>
    <Relationship TargetMode="External" Target="https://m.edsoo.ru/272910f5" Type="http://schemas.openxmlformats.org/officeDocument/2006/relationships/hyperlink" Id="rId76"/>
    <Relationship TargetMode="External" Target="https://m.edsoo.ru/dc9ad6ca" Type="http://schemas.openxmlformats.org/officeDocument/2006/relationships/hyperlink" Id="rId77"/>
    <Relationship TargetMode="External" Target="https://m.edsoo.ru/5964f277" Type="http://schemas.openxmlformats.org/officeDocument/2006/relationships/hyperlink" Id="rId78"/>
    <Relationship TargetMode="External" Target="https://m.edsoo.ru/e71debe4" Type="http://schemas.openxmlformats.org/officeDocument/2006/relationships/hyperlink" Id="rId79"/>
    <Relationship TargetMode="External" Target="https://m.edsoo.ru/00b2efb3" Type="http://schemas.openxmlformats.org/officeDocument/2006/relationships/hyperlink" Id="rId80"/>
    <Relationship TargetMode="External" Target="https://m.edsoo.ru/1cc2df8f" Type="http://schemas.openxmlformats.org/officeDocument/2006/relationships/hyperlink" Id="rId81"/>
    <Relationship TargetMode="External" Target="https://m.edsoo.ru/aea1298c" Type="http://schemas.openxmlformats.org/officeDocument/2006/relationships/hyperlink" Id="rId82"/>
    <Relationship TargetMode="External" Target="https://m.edsoo.ru/640a8ebf" Type="http://schemas.openxmlformats.org/officeDocument/2006/relationships/hyperlink" Id="rId83"/>
    <Relationship TargetMode="External" Target="https://m.edsoo.ru/0fd6d597" Type="http://schemas.openxmlformats.org/officeDocument/2006/relationships/hyperlink" Id="rId84"/>
    <Relationship TargetMode="External" Target="https://m.edsoo.ru/5006273e" Type="http://schemas.openxmlformats.org/officeDocument/2006/relationships/hyperlink" Id="rId85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